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2439E8" w14:textId="45D00BE2" w:rsidR="00522B71" w:rsidRDefault="00055115">
      <w:pPr>
        <w:jc w:val="center"/>
      </w:pPr>
      <w:r>
        <w:rPr>
          <w:b/>
          <w:color w:val="0066CC"/>
          <w:sz w:val="48"/>
        </w:rPr>
        <w:t>ART SHALA</w:t>
      </w:r>
    </w:p>
    <w:p w14:paraId="6DCE3645" w14:textId="417926B7" w:rsidR="00522B71" w:rsidRDefault="00055115">
      <w:pPr>
        <w:jc w:val="center"/>
      </w:pPr>
      <w:r>
        <w:t xml:space="preserve"> art.shala.shmlg@gmail.com |  (+383) 43 862 393</w:t>
      </w:r>
      <w:r>
        <w:br/>
        <w:t xml:space="preserve"> Rr. Brigada 113, 32000 Klinë, Kosovë</w:t>
      </w:r>
      <w:r>
        <w:br/>
      </w:r>
      <w:r w:rsidR="000E5FD9">
        <w:t xml:space="preserve">Datëlindja: </w:t>
      </w:r>
      <w:r>
        <w:t>04/02/2007</w:t>
      </w:r>
    </w:p>
    <w:p w14:paraId="1B04EFBA" w14:textId="77777777" w:rsidR="00522B71" w:rsidRDefault="00055115">
      <w:r>
        <w:rPr>
          <w:b/>
          <w:color w:val="0066CC"/>
          <w:sz w:val="30"/>
        </w:rPr>
        <w:t>PROFILI</w:t>
      </w:r>
    </w:p>
    <w:p w14:paraId="276D7363" w14:textId="77777777" w:rsidR="00522B71" w:rsidRDefault="00055115">
      <w:r>
        <w:t>Student në Fakultetin e Ekonomisë në Universitetin e Prishtinës, drejtimi Menaxhment. Person komunikues, i përgjegjshëm dhe i motivuar për zhvillim profesional. I angazhuar në aktivitete studentore dhe organizative.</w:t>
      </w:r>
    </w:p>
    <w:p w14:paraId="2CF05503" w14:textId="77777777" w:rsidR="00522B71" w:rsidRPr="007F298B" w:rsidRDefault="00055115">
      <w:r w:rsidRPr="007F298B">
        <w:rPr>
          <w:b/>
          <w:color w:val="0066CC"/>
          <w:sz w:val="30"/>
        </w:rPr>
        <w:t>SHKOLLIMI</w:t>
      </w:r>
    </w:p>
    <w:p w14:paraId="1AFA28D6" w14:textId="0E45021A" w:rsidR="00522B71" w:rsidRDefault="00055115">
      <w:r>
        <w:rPr>
          <w:b/>
        </w:rPr>
        <w:t>Universiteti i Prishtinës – Fakulteti i Ekonomisë</w:t>
      </w:r>
      <w:r>
        <w:rPr>
          <w:b/>
        </w:rPr>
        <w:br/>
      </w:r>
      <w:r>
        <w:t>Departamenti: Menaxhment</w:t>
      </w:r>
      <w:r>
        <w:br/>
      </w:r>
      <w:r w:rsidR="00622086">
        <w:t>15/0</w:t>
      </w:r>
      <w:r w:rsidR="001961B9">
        <w:t>9/</w:t>
      </w:r>
      <w:r>
        <w:t>2025 – vazhdon</w:t>
      </w:r>
    </w:p>
    <w:p w14:paraId="09FD5DEE" w14:textId="286D50E8" w:rsidR="00522B71" w:rsidRDefault="00055115">
      <w:r>
        <w:rPr>
          <w:b/>
        </w:rPr>
        <w:t>Gjimnazi “Luigj Gurakuqi” – Klinë</w:t>
      </w:r>
      <w:r>
        <w:rPr>
          <w:b/>
        </w:rPr>
        <w:br/>
      </w:r>
      <w:r>
        <w:t>Drejtimi: Shkenca Natyrore</w:t>
      </w:r>
      <w:r>
        <w:br/>
      </w:r>
      <w:r w:rsidR="00257CAA">
        <w:t>01/0</w:t>
      </w:r>
      <w:r w:rsidR="00094686">
        <w:t>9/</w:t>
      </w:r>
      <w:r>
        <w:t xml:space="preserve">2022 – </w:t>
      </w:r>
      <w:r w:rsidR="00094686">
        <w:t>10/05/</w:t>
      </w:r>
      <w:r>
        <w:t>2025</w:t>
      </w:r>
    </w:p>
    <w:p w14:paraId="5809322D" w14:textId="77777777" w:rsidR="00522B71" w:rsidRDefault="00055115">
      <w:r>
        <w:rPr>
          <w:b/>
          <w:color w:val="0066CC"/>
          <w:sz w:val="30"/>
        </w:rPr>
        <w:t>PËRVOJA DHE AKTIVITETET</w:t>
      </w:r>
    </w:p>
    <w:p w14:paraId="73D6C375" w14:textId="6922FEB3" w:rsidR="00522B71" w:rsidRDefault="00055115">
      <w:r>
        <w:rPr>
          <w:b/>
        </w:rPr>
        <w:t>Sekretar Organizativ – Rinia Demokratike e Kosovës, Dega në Klinë</w:t>
      </w:r>
      <w:r>
        <w:rPr>
          <w:b/>
        </w:rPr>
        <w:br/>
      </w:r>
      <w:r w:rsidR="00257CAA">
        <w:t>05/</w:t>
      </w:r>
      <w:r>
        <w:t>07/2021 – vazhdon</w:t>
      </w:r>
    </w:p>
    <w:p w14:paraId="11155AEA" w14:textId="77777777" w:rsidR="00522B71" w:rsidRDefault="00055115" w:rsidP="007F298B">
      <w:pPr>
        <w:pStyle w:val="ListBullet"/>
        <w:numPr>
          <w:ilvl w:val="0"/>
          <w:numId w:val="0"/>
        </w:numPr>
      </w:pPr>
      <w:r>
        <w:t>Organizim i aktiviteteve dhe koordinim me të rinjtë</w:t>
      </w:r>
    </w:p>
    <w:p w14:paraId="7B4D7CC6" w14:textId="77777777" w:rsidR="00522B71" w:rsidRDefault="00055115" w:rsidP="007F298B">
      <w:pPr>
        <w:pStyle w:val="ListBullet"/>
        <w:numPr>
          <w:ilvl w:val="0"/>
          <w:numId w:val="0"/>
        </w:numPr>
      </w:pPr>
      <w:r>
        <w:t>Komunikim dhe bashkëpunim në grup</w:t>
      </w:r>
    </w:p>
    <w:p w14:paraId="66B8B9DA" w14:textId="77777777" w:rsidR="00522B71" w:rsidRDefault="00055115" w:rsidP="007F298B">
      <w:pPr>
        <w:pStyle w:val="ListBullet"/>
        <w:numPr>
          <w:ilvl w:val="0"/>
          <w:numId w:val="0"/>
        </w:numPr>
      </w:pPr>
      <w:r>
        <w:t>Menaxhim i angazhimeve organizative</w:t>
      </w:r>
    </w:p>
    <w:p w14:paraId="57BEDF0C" w14:textId="77777777" w:rsidR="00522B71" w:rsidRDefault="00055115" w:rsidP="007F298B">
      <w:pPr>
        <w:pStyle w:val="ListBullet"/>
        <w:numPr>
          <w:ilvl w:val="0"/>
          <w:numId w:val="0"/>
        </w:numPr>
      </w:pPr>
      <w:r>
        <w:t>Pjesëmarrës në aktivitete dhe organizime studentore</w:t>
      </w:r>
    </w:p>
    <w:p w14:paraId="507FBD0E" w14:textId="77777777" w:rsidR="00522B71" w:rsidRDefault="00055115">
      <w:r>
        <w:rPr>
          <w:b/>
          <w:color w:val="0066CC"/>
          <w:sz w:val="30"/>
        </w:rPr>
        <w:t>AFTËSITË</w:t>
      </w:r>
    </w:p>
    <w:p w14:paraId="4F8498ED" w14:textId="77777777" w:rsidR="00522B71" w:rsidRDefault="00055115" w:rsidP="007F298B">
      <w:pPr>
        <w:pStyle w:val="ListBullet"/>
        <w:numPr>
          <w:ilvl w:val="0"/>
          <w:numId w:val="0"/>
        </w:numPr>
      </w:pPr>
      <w:r>
        <w:t>Microsoft Word</w:t>
      </w:r>
    </w:p>
    <w:p w14:paraId="2CEBA9F2" w14:textId="77777777" w:rsidR="00522B71" w:rsidRDefault="00055115" w:rsidP="007F298B">
      <w:pPr>
        <w:pStyle w:val="ListBullet"/>
        <w:numPr>
          <w:ilvl w:val="0"/>
          <w:numId w:val="0"/>
        </w:numPr>
      </w:pPr>
      <w:r>
        <w:t>Microsoft Excel</w:t>
      </w:r>
    </w:p>
    <w:p w14:paraId="67E36754" w14:textId="77777777" w:rsidR="00522B71" w:rsidRDefault="00055115" w:rsidP="007F298B">
      <w:pPr>
        <w:pStyle w:val="ListBullet"/>
        <w:numPr>
          <w:ilvl w:val="0"/>
          <w:numId w:val="0"/>
        </w:numPr>
      </w:pPr>
      <w:r>
        <w:t>Microsoft PowerPoint</w:t>
      </w:r>
    </w:p>
    <w:p w14:paraId="19FFE71F" w14:textId="77777777" w:rsidR="00522B71" w:rsidRDefault="00055115" w:rsidP="007F298B">
      <w:pPr>
        <w:pStyle w:val="ListBullet"/>
        <w:numPr>
          <w:ilvl w:val="0"/>
          <w:numId w:val="0"/>
        </w:numPr>
      </w:pPr>
      <w:r>
        <w:t>Komunikim i mirë</w:t>
      </w:r>
    </w:p>
    <w:p w14:paraId="09524F6E" w14:textId="77777777" w:rsidR="00522B71" w:rsidRDefault="00055115" w:rsidP="007F298B">
      <w:pPr>
        <w:pStyle w:val="ListBullet"/>
        <w:numPr>
          <w:ilvl w:val="0"/>
          <w:numId w:val="0"/>
        </w:numPr>
      </w:pPr>
      <w:r>
        <w:t>Punë në ekip</w:t>
      </w:r>
    </w:p>
    <w:p w14:paraId="35BDE728" w14:textId="77777777" w:rsidR="00522B71" w:rsidRDefault="00055115" w:rsidP="007F298B">
      <w:pPr>
        <w:pStyle w:val="ListBullet"/>
        <w:numPr>
          <w:ilvl w:val="0"/>
          <w:numId w:val="0"/>
        </w:numPr>
      </w:pPr>
      <w:r>
        <w:t>Organizim dhe përgjegjësi</w:t>
      </w:r>
    </w:p>
    <w:p w14:paraId="5159CC36" w14:textId="77777777" w:rsidR="00522B71" w:rsidRDefault="00055115">
      <w:r>
        <w:rPr>
          <w:b/>
          <w:color w:val="0066CC"/>
          <w:sz w:val="30"/>
        </w:rPr>
        <w:t>GJUHËT</w:t>
      </w:r>
    </w:p>
    <w:p w14:paraId="7CFC15EB" w14:textId="77777777" w:rsidR="00522B71" w:rsidRDefault="00055115" w:rsidP="007F298B">
      <w:pPr>
        <w:pStyle w:val="ListBullet"/>
        <w:numPr>
          <w:ilvl w:val="0"/>
          <w:numId w:val="0"/>
        </w:numPr>
      </w:pPr>
      <w:r>
        <w:t>Shqip – Gjuhë amtare</w:t>
      </w:r>
    </w:p>
    <w:p w14:paraId="6DE1E48F" w14:textId="77777777" w:rsidR="00522B71" w:rsidRDefault="00055115" w:rsidP="007F298B">
      <w:pPr>
        <w:pStyle w:val="ListBullet"/>
        <w:numPr>
          <w:ilvl w:val="0"/>
          <w:numId w:val="0"/>
        </w:numPr>
      </w:pPr>
      <w:r>
        <w:t>Anglisht – Njohuri të mira</w:t>
      </w:r>
    </w:p>
    <w:sectPr w:rsidR="00522B71" w:rsidSect="00E114E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A810460"/>
    <w:multiLevelType w:val="hybridMultilevel"/>
    <w:tmpl w:val="1AACA9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AE4EF8"/>
    <w:multiLevelType w:val="hybridMultilevel"/>
    <w:tmpl w:val="FD6A98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EE1BFE"/>
    <w:multiLevelType w:val="hybridMultilevel"/>
    <w:tmpl w:val="2AC64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7D5C3D"/>
    <w:multiLevelType w:val="hybridMultilevel"/>
    <w:tmpl w:val="CA048F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F7F67BE"/>
    <w:multiLevelType w:val="hybridMultilevel"/>
    <w:tmpl w:val="8E805C9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81F396A"/>
    <w:multiLevelType w:val="hybridMultilevel"/>
    <w:tmpl w:val="63BCB7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3457AC"/>
    <w:multiLevelType w:val="hybridMultilevel"/>
    <w:tmpl w:val="0CE63C9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D475767"/>
    <w:multiLevelType w:val="hybridMultilevel"/>
    <w:tmpl w:val="A94A15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2114858">
    <w:abstractNumId w:val="8"/>
  </w:num>
  <w:num w:numId="2" w16cid:durableId="595594820">
    <w:abstractNumId w:val="6"/>
  </w:num>
  <w:num w:numId="3" w16cid:durableId="1584340266">
    <w:abstractNumId w:val="5"/>
  </w:num>
  <w:num w:numId="4" w16cid:durableId="9114736">
    <w:abstractNumId w:val="4"/>
  </w:num>
  <w:num w:numId="5" w16cid:durableId="1931305114">
    <w:abstractNumId w:val="7"/>
  </w:num>
  <w:num w:numId="6" w16cid:durableId="359742623">
    <w:abstractNumId w:val="3"/>
  </w:num>
  <w:num w:numId="7" w16cid:durableId="443774616">
    <w:abstractNumId w:val="2"/>
  </w:num>
  <w:num w:numId="8" w16cid:durableId="1737313826">
    <w:abstractNumId w:val="1"/>
  </w:num>
  <w:num w:numId="9" w16cid:durableId="1169053081">
    <w:abstractNumId w:val="0"/>
  </w:num>
  <w:num w:numId="10" w16cid:durableId="1522279924">
    <w:abstractNumId w:val="12"/>
  </w:num>
  <w:num w:numId="11" w16cid:durableId="706832350">
    <w:abstractNumId w:val="13"/>
  </w:num>
  <w:num w:numId="12" w16cid:durableId="813523450">
    <w:abstractNumId w:val="15"/>
  </w:num>
  <w:num w:numId="13" w16cid:durableId="125512857">
    <w:abstractNumId w:val="9"/>
  </w:num>
  <w:num w:numId="14" w16cid:durableId="1602184414">
    <w:abstractNumId w:val="16"/>
  </w:num>
  <w:num w:numId="15" w16cid:durableId="1333407911">
    <w:abstractNumId w:val="10"/>
  </w:num>
  <w:num w:numId="16" w16cid:durableId="1399405689">
    <w:abstractNumId w:val="14"/>
  </w:num>
  <w:num w:numId="17" w16cid:durableId="169360353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34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55115"/>
    <w:rsid w:val="0006063C"/>
    <w:rsid w:val="00094686"/>
    <w:rsid w:val="000E5FD9"/>
    <w:rsid w:val="0015074B"/>
    <w:rsid w:val="001961B9"/>
    <w:rsid w:val="00257CAA"/>
    <w:rsid w:val="0029639D"/>
    <w:rsid w:val="00326F90"/>
    <w:rsid w:val="00352A14"/>
    <w:rsid w:val="00502560"/>
    <w:rsid w:val="00522B71"/>
    <w:rsid w:val="00573C8C"/>
    <w:rsid w:val="00622086"/>
    <w:rsid w:val="007F298B"/>
    <w:rsid w:val="008A3306"/>
    <w:rsid w:val="00AA1D8D"/>
    <w:rsid w:val="00B31794"/>
    <w:rsid w:val="00B47730"/>
    <w:rsid w:val="00BB31D2"/>
    <w:rsid w:val="00CB0664"/>
    <w:rsid w:val="00E114E6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DD298D7"/>
  <w14:defaultImageDpi w14:val="300"/>
  <w15:docId w15:val="{E2FB1EA1-3129-AF42-95A8-EB06BBC95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 /><Relationship Id="rId7" Type="http://schemas.openxmlformats.org/officeDocument/2006/relationships/theme" Target="theme/theme1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ntTable" Target="fontTable.xml" /><Relationship Id="rId5" Type="http://schemas.openxmlformats.org/officeDocument/2006/relationships/webSettings" Target="webSettings.xml" /><Relationship Id="rId4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artshala56@gmail.com</cp:lastModifiedBy>
  <cp:revision>2</cp:revision>
  <dcterms:created xsi:type="dcterms:W3CDTF">2026-05-08T10:48:00Z</dcterms:created>
  <dcterms:modified xsi:type="dcterms:W3CDTF">2026-05-08T10:48:00Z</dcterms:modified>
  <cp:category/>
</cp:coreProperties>
</file>